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6298949" name="019e6e82-86dd-71c3-862f-faa0b7629f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926189" name="019e6e82-86dd-71c3-862f-faa0b7629f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765610" name="019e6e82-c075-7139-8ddf-7d160a2d9a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345486" name="019e6e82-c075-7139-8ddf-7d160a2d9a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Kachelofen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621632" name="019e6e88-3992-7d61-82b8-beb7effab5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803961" name="019e6e88-3992-7d61-82b8-beb7effab5d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3021338" name="019e6e88-4d41-7832-ad72-070b58f08b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260960" name="019e6e88-4d41-7832-ad72-070b58f08bd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733625" name="019e6e8a-16ed-7cc8-a00d-e27345e654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071476" name="019e6e8a-16ed-7cc8-a00d-e27345e654b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359420" name="019e6e8a-2644-7be9-8f3b-4a4cceb4b9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114968" name="019e6e8a-2644-7be9-8f3b-4a4cceb4b92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4364587" name="019e6e8d-e2a8-76be-89c8-49c2309289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390549" name="019e6e8d-e2a8-76be-89c8-49c2309289c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40348" name="019e6e8e-0c1d-7991-ae6b-bc69dfb680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20951" name="019e6e8e-0c1d-7991-ae6b-bc69dfb6808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494447" name="019e6e8f-bfa5-7d98-85a3-dafca80b3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858047" name="019e6e8f-bfa5-7d98-85a3-dafca80b3f6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725955" name="019e6e8f-d505-767c-ad90-7edfac83ab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776185" name="019e6e8f-d505-767c-ad90-7edfac83ab0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6170021" name="019e6e92-bc7f-7d00-9a5b-341032f8b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036075" name="019e6e92-bc7f-7d00-9a5b-341032f8bdb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225905" name="019e6e92-d9e1-7e3e-93be-d6d2bffce4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189127" name="019e6e92-d9e1-7e3e-93be-d6d2bffce43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Heizung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Flachdichtung</w:t>
            </w:r>
          </w:p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4591871" name="019e6e93-db6e-7467-bf77-31c307183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267493" name="019e6e93-db6e-7467-bf77-31c3071836b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4801720" name="019e6e93-f62e-796a-b61f-dfa4f95ace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584464" name="019e6e93-f62e-796a-b61f-dfa4f95acea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276581" name="019e6ea4-999e-79d2-885a-6b4beee34b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043949" name="019e6ea4-999e-79d2-885a-6b4beee34b6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0210520" name="019e6ea4-b561-7e8f-9a29-e5d0fc92b1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731025" name="019e6ea4-b561-7e8f-9a29-e5d0fc92b12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Postgasse 18, 8427 Rorbas</w:t>
          </w:r>
        </w:p>
        <w:p>
          <w:pPr>
            <w:spacing w:before="0" w:after="0"/>
          </w:pPr>
          <w:r>
            <w:t>DN 870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